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qingzhu_dummy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0.062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qingzhu_area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1.240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8.86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qingzhu_yumi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0.048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qingzhu_total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0.030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gender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0.964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age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54.303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10.32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87.00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22.00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xiaoxue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0.297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chuzhong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0.478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gaozhong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0.133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daxue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hunyin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0.942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party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zhiwu_dummy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0.175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dikuai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2382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6.927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8.35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200.00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disaster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0.377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fam_pop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2346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4.014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1.58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dumy养殖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2390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0.804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